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592328" name="55dccf60-ea12-11ef-ac1c-77707a23b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012133" name="55dccf60-ea12-11ef-ac1c-77707a23b9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6082548" name="a2c93160-ea12-11ef-b29e-3f6446837d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365208" name="a2c93160-ea12-11ef-b29e-3f6446837de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084009" name="b7ec91e0-ea12-11ef-b858-f7f8af4dd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065288" name="b7ec91e0-ea12-11ef-b858-f7f8af4ddc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715039" name="c4d6ff30-ea12-11ef-b240-7538a86e7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955977" name="c4d6ff30-ea12-11ef-b240-7538a86e786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633662" name="dfdabce0-ea12-11ef-918c-0d6e605e7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125058" name="dfdabce0-ea12-11ef-918c-0d6e605e7f8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104331" name="4ac46d80-ea13-11ef-b09c-c717257e5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582422" name="4ac46d80-ea13-11ef-b09c-c717257e5e4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213917" name="6b3d6a80-ea13-11ef-98a6-61c461f6d6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092336" name="6b3d6a80-ea13-11ef-98a6-61c461f6d64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829711" name="e7465880-ea13-11ef-9a76-5962773d8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082571" name="e7465880-ea13-11ef-9a76-5962773d8dd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8587140" name="fec8deb0-ea13-11ef-b145-01eb3fd98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336842" name="fec8deb0-ea13-11ef-b145-01eb3fd982e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308527" name="246614d0-ea14-11ef-a205-d7d507817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254128" name="246614d0-ea14-11ef-a205-d7d5078170a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9695087" name="3770a770-ea14-11ef-927f-ed30ba656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629712" name="3770a770-ea14-11ef-927f-ed30ba656c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118786" name="0333bd70-ea15-11ef-9693-2bd99619d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935367" name="0333bd70-ea15-11ef-9693-2bd99619de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2672138" name="328737f0-ea15-11ef-a6cb-3b4b5f936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029842" name="328737f0-ea15-11ef-a6cb-3b4b5f936d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627125" name="4a08d3c0-ea15-11ef-a445-599b51f1f2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85441" name="4a08d3c0-ea15-11ef-a445-599b51f1f2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541505" name="49936ac0-ea17-11ef-9b07-452df078e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762268" name="49936ac0-ea17-11ef-9b07-452df078e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1458920" name="6f5cb9f0-ea17-11ef-80d2-4d97e91f4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337629" name="6f5cb9f0-ea17-11ef-80d2-4d97e91f46b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266355" name="898c5ec0-ea17-11ef-a61b-fd3da6db2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92125" name="898c5ec0-ea17-11ef-a61b-fd3da6db276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071670" name="a018c520-ea17-11ef-8f87-3ba9e5b43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630846" name="a018c520-ea17-11ef-8f87-3ba9e5b43d4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Fenster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850884" name="f72d4020-ea17-11ef-8e0d-798a4fe6a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7219" name="f72d4020-ea17-11ef-8e0d-798a4fe6aa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Fenster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689682" name="1bbadb00-ea18-11ef-942b-11e9f362e7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730600" name="1bbadb00-ea18-11ef-942b-11e9f362e76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Pfannenstielstrasse 1, 8610 Uster</w:t>
          </w:r>
        </w:p>
        <w:p>
          <w:pPr>
            <w:spacing w:before="0" w:after="0"/>
          </w:pPr>
          <w:r>
            <w:t>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